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</w:t>
            </w:r>
          </w:p>
          <w:p>
            <w:pPr>
              <w:spacing w:before="0" w:after="0" w:line="240" w:lineRule="auto"/>
            </w:pPr>
            <w:r>
              <w:t>EG-UG</w:t>
            </w:r>
          </w:p>
        </w:tc>
        <w:tc>
          <w:p>
            <w:pPr>
              <w:spacing w:before="0" w:after="0" w:line="240" w:lineRule="auto"/>
            </w:pPr>
            <w:r>
              <w:t>Fallrohr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34158707" name="019db94f-137a-7ffa-b05f-601a613cf6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9645970" name="019db94f-137a-7ffa-b05f-601a613cf63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sämtliche Holzbauteile </w:t>
            </w:r>
          </w:p>
          <w:p>
            <w:pPr>
              <w:spacing w:before="0" w:after="0" w:line="240" w:lineRule="auto"/>
            </w:pPr>
            <w:r>
              <w:t>ganzes Haus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20407336" name="019db951-8ae3-7c4e-8bb9-99d4ea235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0372600" name="019db951-8ae3-7c4e-8bb9-99d4ea2350a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Dachschindel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30227985" name="019db953-b2f4-774f-9228-768d0afd55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676216" name="019db953-b2f4-774f-9228-768d0afd55b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und 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4129107" name="019db955-1115-71ca-902d-69b5f07152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1779635" name="019db955-1115-71ca-902d-69b5f071529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6640130" name="019db95d-2a51-752f-ab2c-db969cf068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4462613" name="019db95d-2a51-752f-ab2c-db969cf0681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1417576" name="019db966-ef4d-7f4f-a352-8b3442c936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355664" name="019db966-ef4d-7f4f-a352-8b3442c936a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3798126" name="019db957-30af-7b57-8d7e-3e2192cf0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1766570" name="019db957-30af-7b57-8d7e-3e2192cf07b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Einbaufenster</w:t>
            </w:r>
          </w:p>
        </w:tc>
        <w:tc>
          <w:p>
            <w:pPr>
              <w:spacing w:before="0" w:after="0" w:line="240" w:lineRule="auto"/>
            </w:pPr>
            <w:r>
              <w:t>Windpapier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0863095" name="019db958-437b-7ccc-9b0f-19f53b50361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9144732" name="019db958-437b-7ccc-9b0f-19f53b50361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>OG-EG</w:t>
            </w:r>
          </w:p>
        </w:tc>
        <w:tc>
          <w:p>
            <w:pPr>
              <w:spacing w:before="0" w:after="0" w:line="240" w:lineRule="auto"/>
            </w:pPr>
            <w:r>
              <w:t>Treppe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7507091" name="019db959-fa78-7f5d-921f-1a48b5cb44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29161" name="019db959-fa78-7f5d-921f-1a48b5cb449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3151997" name="019db95b-55c6-7119-a5ed-50c02ed136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3494424" name="019db95b-55c6-7119-a5ed-50c02ed136f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0644769" name="019db95c-778a-7e80-b86c-37c2166708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1491685" name="019db95c-778a-7e80-b86c-37c21667085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1568851" name="019db95f-0bcd-7ec3-a817-abb87271b8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2366493" name="019db95f-0bcd-7ec3-a817-abb87271b88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Formteil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3825589" name="019db961-c6c2-7458-9804-cbe60e3b5f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39906" name="019db961-c6c2-7458-9804-cbe60e3b5f4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25845048" name="019db962-da6c-7e5e-8a10-3b1c25988b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8964313" name="019db962-da6c-7e5e-8a10-3b1c25988bb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ganzes Haus</w:t>
            </w:r>
          </w:p>
          <w:p>
            <w:pPr>
              <w:spacing w:before="0" w:after="0" w:line="240" w:lineRule="auto"/>
            </w:pPr>
            <w:r>
              <w:t>oft verdeckt</w:t>
            </w:r>
          </w:p>
        </w:tc>
        <w:tc>
          <w:p>
            <w:pPr>
              <w:spacing w:before="0" w:after="0" w:line="240" w:lineRule="auto"/>
            </w:pPr>
            <w:r>
              <w:t>Elektroisolationsrohre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6989808" name="019db964-7e7d-7e56-b915-9f1cf3ed1d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1457867" name="019db964-7e7d-7e56-b915-9f1cf3ed1dc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Schwermetall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